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السفير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البريطانى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إيران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بهجت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الفلسطينى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الإسرائيلى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يحظى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جرينستوك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السفير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البريطانى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لبريطانيا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واشنطن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سبتمبر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أفغانستان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لمساندتها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المسئولية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والعسكرية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الائتلاف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للولايات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العراقيين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الأمنى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وأكد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إيران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نتوقع</w:t>
      </w:r>
    </w:p>
    <w:p w:rsidR="001A4C21" w:rsidRDefault="001A4C21" w:rsidP="001A4C21">
      <w:pPr>
        <w:jc w:val="both"/>
        <w:bidi w:val="1"/>
        <w:bidi w:val="1"/>
      </w:pPr>
      <w:r>
        <w:t xml:space="preserve">THE AMERICAN UNIVERSITY IN CAIRO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جيريمى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المعجزات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بالتنسيق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الكونجرس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الفلسطينى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الإسرائيلى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واجتماعى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وأمريكيا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الفلسطينى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الإسرائيلى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يحظى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كونجرس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ميتشل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الأوسط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t>.</w:t>
      </w:r>
    </w:p>
    <w:p w:rsidR="001A4C21" w:rsidRDefault="001A4C21" w:rsidP="001A4C21">
      <w:pPr>
        <w:jc w:val="both"/>
        <w:bidi w:val="1"/>
        <w:bidi w:val="1"/>
      </w:pPr>
      <w:r>
        <w:rPr>
          <w:rFonts w:cs="Arial" w:hint="cs"/>
          <w:rtl/>
        </w:rPr>
        <w:t>داليا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الهمشرى</w:t>
      </w:r>
    </w:p>
    <w:sectPr w:rsidR="002A579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4C21"/>
    <w:rsid w:val="0029639D"/>
    <w:rsid w:val="002A5795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B7C8B06F-F3BA-4B25-8434-46CA0A49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CFC1D9-E77D-45D2-8253-396F664C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Mohsen Mahmoud</cp:lastModifiedBy>
  <cp:revision>2</cp:revision>
  <dcterms:created xsi:type="dcterms:W3CDTF">2013-12-23T23:15:00Z</dcterms:created>
  <dcterms:modified xsi:type="dcterms:W3CDTF">2024-08-25T22:35:00Z</dcterms:modified>
  <cp:category/>
</cp:coreProperties>
</file>